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Pr="00202355" w:rsidRDefault="00F16E1D" w:rsidP="00583EA0">
      <w:pPr>
        <w:pStyle w:val="Bijlageondertitel"/>
        <w:numPr>
          <w:ilvl w:val="0"/>
          <w:numId w:val="0"/>
        </w:numPr>
        <w:rPr>
          <w:sz w:val="36"/>
          <w:szCs w:val="36"/>
        </w:r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202355">
        <w:rPr>
          <w:sz w:val="36"/>
          <w:szCs w:val="36"/>
        </w:rPr>
        <w:t xml:space="preserve">Bijlage </w:t>
      </w:r>
      <w:r w:rsidR="00202355" w:rsidRPr="00202355">
        <w:rPr>
          <w:sz w:val="36"/>
          <w:szCs w:val="36"/>
        </w:rPr>
        <w:t>4</w:t>
      </w:r>
      <w:r w:rsidRPr="00202355">
        <w:rPr>
          <w:color w:val="FF0000"/>
          <w:sz w:val="36"/>
          <w:szCs w:val="36"/>
        </w:rPr>
        <w:t xml:space="preserve"> </w:t>
      </w:r>
      <w:r w:rsidRPr="00202355">
        <w:rPr>
          <w:sz w:val="36"/>
          <w:szCs w:val="36"/>
        </w:rPr>
        <w:t xml:space="preserve">– </w:t>
      </w:r>
      <w:r w:rsidR="00583EA0" w:rsidRPr="00202355">
        <w:rPr>
          <w:sz w:val="36"/>
          <w:szCs w:val="36"/>
        </w:rPr>
        <w:t>Model</w:t>
      </w:r>
      <w:bookmarkStart w:id="11" w:name="_GoBack"/>
      <w:bookmarkEnd w:id="11"/>
      <w:r w:rsidR="00583EA0" w:rsidRPr="00202355">
        <w:rPr>
          <w:sz w:val="36"/>
          <w:szCs w:val="36"/>
        </w:rPr>
        <w:t>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02355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42D2F7"/>
  <w15:docId w15:val="{E37A66A5-9AC6-4CB4-8587-47050C04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1657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2021-08-31T12:46:00Z</dcterms:created>
  <dcterms:modified xsi:type="dcterms:W3CDTF">2021-08-31T12:46:00Z</dcterms:modified>
</cp:coreProperties>
</file>